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136" w:rsidRPr="00BC5F3D" w:rsidRDefault="00EE66D0" w:rsidP="00FE3136">
      <w:pPr>
        <w:jc w:val="right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</w:rPr>
        <w:t>KEW.PA-34</w:t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jc w:val="right"/>
        <w:rPr>
          <w:rFonts w:ascii="Arial" w:hAnsi="Arial" w:cs="Arial"/>
        </w:rPr>
      </w:pPr>
      <w:r w:rsidRPr="00BC5F3D">
        <w:rPr>
          <w:rFonts w:ascii="Arial" w:hAnsi="Arial" w:cs="Arial"/>
        </w:rPr>
        <w:t>No. Rujukan Fail:</w:t>
      </w:r>
      <w:r w:rsidRPr="00BC5F3D">
        <w:rPr>
          <w:rFonts w:ascii="Arial" w:hAnsi="Arial" w:cs="Arial"/>
        </w:rPr>
        <w:tab/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jc w:val="right"/>
        <w:rPr>
          <w:rFonts w:ascii="Arial" w:hAnsi="Arial" w:cs="Arial"/>
        </w:rPr>
      </w:pPr>
      <w:r w:rsidRPr="00BC5F3D">
        <w:rPr>
          <w:rFonts w:ascii="Arial" w:hAnsi="Arial" w:cs="Arial"/>
        </w:rPr>
        <w:tab/>
        <w:t xml:space="preserve">          Tarikh: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Tarikh:</w:t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Kepada: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 xml:space="preserve">                                                            </w:t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……………………………………</w:t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……………………………………</w:t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(Nama dan Jawatan Pegawai yang dilantik)</w:t>
      </w:r>
    </w:p>
    <w:p w:rsidR="00FE3136" w:rsidRPr="00BC5F3D" w:rsidRDefault="00FE3136" w:rsidP="00FE3136">
      <w:pPr>
        <w:tabs>
          <w:tab w:val="center" w:pos="4680"/>
          <w:tab w:val="right" w:pos="9360"/>
        </w:tabs>
        <w:rPr>
          <w:rFonts w:ascii="Arial" w:hAnsi="Arial" w:cs="Arial"/>
        </w:rPr>
      </w:pPr>
    </w:p>
    <w:p w:rsidR="00FE3136" w:rsidRPr="00BC5F3D" w:rsidRDefault="00FE3136" w:rsidP="00FE3136">
      <w:pPr>
        <w:spacing w:line="360" w:lineRule="auto"/>
        <w:rPr>
          <w:rFonts w:ascii="Arial" w:hAnsi="Arial" w:cs="Arial"/>
          <w:b/>
          <w:bCs/>
        </w:rPr>
      </w:pPr>
      <w:r w:rsidRPr="00BC5F3D">
        <w:rPr>
          <w:rFonts w:ascii="Arial" w:hAnsi="Arial" w:cs="Arial"/>
          <w:b/>
          <w:bCs/>
        </w:rPr>
        <w:t xml:space="preserve">PELANTIKAN JAWATANKUASA PENYIASAT KEHILANGAN </w:t>
      </w:r>
      <w:r w:rsidR="00EE66D0">
        <w:rPr>
          <w:rFonts w:ascii="Arial" w:hAnsi="Arial" w:cs="Arial"/>
          <w:b/>
          <w:bCs/>
        </w:rPr>
        <w:t>ASET ALIH</w:t>
      </w:r>
    </w:p>
    <w:p w:rsidR="00FE3136" w:rsidRPr="00BC5F3D" w:rsidRDefault="00FE3136" w:rsidP="00FE3136">
      <w:pPr>
        <w:tabs>
          <w:tab w:val="center" w:pos="4680"/>
          <w:tab w:val="right" w:pos="9360"/>
        </w:tabs>
        <w:rPr>
          <w:rFonts w:ascii="Arial" w:hAnsi="Arial" w:cs="Arial"/>
        </w:rPr>
      </w:pP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Adalah dimaklumkan bahawa  tuan/</w:t>
      </w:r>
      <w:r w:rsidR="00A95E00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puan dilantik sebagai  Pengerusi/</w:t>
      </w:r>
      <w:r w:rsidR="00A95E00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Ahli Jawatankuasa Penyiasat untuk menyiasat kehilanga</w:t>
      </w:r>
      <w:r w:rsidR="00A95E00">
        <w:rPr>
          <w:rFonts w:ascii="Arial" w:hAnsi="Arial" w:cs="Arial"/>
        </w:rPr>
        <w:t>n  ……………………………………</w:t>
      </w:r>
      <w:r w:rsidRPr="00BC5F3D">
        <w:rPr>
          <w:rFonts w:ascii="Arial" w:hAnsi="Arial" w:cs="Arial"/>
        </w:rPr>
        <w:t xml:space="preserve"> (nama aset) </w:t>
      </w:r>
      <w:r w:rsidR="00A95E00">
        <w:rPr>
          <w:rFonts w:ascii="Arial" w:hAnsi="Arial" w:cs="Arial"/>
        </w:rPr>
        <w:t xml:space="preserve">di.………………………………………………………. </w:t>
      </w:r>
      <w:r w:rsidRPr="00BC5F3D">
        <w:rPr>
          <w:rFonts w:ascii="Arial" w:hAnsi="Arial" w:cs="Arial"/>
        </w:rPr>
        <w:t>(Kementerian/</w:t>
      </w:r>
      <w:r w:rsidR="00A95E00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Jabatan/</w:t>
      </w:r>
      <w:r w:rsidR="00A95E00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PTJ) mulai dari tarikh surat ini. (No. Ruj</w:t>
      </w:r>
      <w:r w:rsidR="00A95E00">
        <w:rPr>
          <w:rFonts w:ascii="Arial" w:hAnsi="Arial" w:cs="Arial"/>
        </w:rPr>
        <w:t>ukan Laporan Awal ……………………………….</w:t>
      </w:r>
      <w:r w:rsidRPr="00BC5F3D">
        <w:rPr>
          <w:rFonts w:ascii="Arial" w:hAnsi="Arial" w:cs="Arial"/>
        </w:rPr>
        <w:t>)</w:t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</w:p>
    <w:p w:rsidR="00FE3136" w:rsidRPr="00BC5F3D" w:rsidRDefault="00FE3136" w:rsidP="00FE3136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2.</w:t>
      </w:r>
      <w:r w:rsidRPr="00BC5F3D">
        <w:rPr>
          <w:rFonts w:ascii="Arial" w:hAnsi="Arial" w:cs="Arial"/>
        </w:rPr>
        <w:tab/>
        <w:t>Tuan/</w:t>
      </w:r>
      <w:r w:rsidR="00A95E00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 xml:space="preserve">Puan adalah diberi kuasa untuk menjalankan siasatan dengan mendapatkan maklumat mengenai kes kehilangan tersebut daripada mana-mana pegawai yang berkenaan.  Bersama-sama ini disertakan Laporan Awal dan Senarai Tugas Jawatankuasa Penyiasat sebagai panduan. </w:t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</w:p>
    <w:p w:rsidR="00FE3136" w:rsidRPr="00BC5F3D" w:rsidRDefault="00FE3136" w:rsidP="00FE3136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3.</w:t>
      </w:r>
      <w:r w:rsidRPr="00BC5F3D">
        <w:rPr>
          <w:rFonts w:ascii="Arial" w:hAnsi="Arial" w:cs="Arial"/>
        </w:rPr>
        <w:tab/>
        <w:t>Laporan siasatan hendaklah meng</w:t>
      </w:r>
      <w:r w:rsidR="00EE66D0">
        <w:rPr>
          <w:rFonts w:ascii="Arial" w:hAnsi="Arial" w:cs="Arial"/>
        </w:rPr>
        <w:t>gunakan Laporan Akhir (KEW.PA-35</w:t>
      </w:r>
      <w:r w:rsidRPr="00BC5F3D">
        <w:rPr>
          <w:rFonts w:ascii="Arial" w:hAnsi="Arial" w:cs="Arial"/>
        </w:rPr>
        <w:t>) seperti yang dilampirkan.  Laporan ini mestilah dikembalikan sebelum ………………..</w:t>
      </w:r>
      <w:r w:rsidR="00A95E00">
        <w:rPr>
          <w:rFonts w:ascii="Arial" w:hAnsi="Arial" w:cs="Arial"/>
        </w:rPr>
        <w:t>...</w:t>
      </w:r>
      <w:r w:rsidRPr="00BC5F3D">
        <w:rPr>
          <w:rFonts w:ascii="Arial" w:hAnsi="Arial" w:cs="Arial"/>
        </w:rPr>
        <w:t xml:space="preserve">(tarikh). </w:t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</w:p>
    <w:p w:rsidR="00FE3136" w:rsidRPr="00BC5F3D" w:rsidRDefault="00FE3136" w:rsidP="00FE3136">
      <w:pPr>
        <w:tabs>
          <w:tab w:val="left" w:pos="2250"/>
        </w:tabs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Tandatangan</w:t>
      </w:r>
      <w:r w:rsidRPr="00BC5F3D">
        <w:rPr>
          <w:rFonts w:ascii="Arial" w:hAnsi="Arial" w:cs="Arial"/>
        </w:rPr>
        <w:tab/>
        <w:t xml:space="preserve">    </w:t>
      </w:r>
      <w:r w:rsidR="00A95E00">
        <w:rPr>
          <w:rFonts w:ascii="Arial" w:hAnsi="Arial" w:cs="Arial"/>
        </w:rPr>
        <w:tab/>
      </w:r>
      <w:r w:rsidRPr="00BC5F3D">
        <w:rPr>
          <w:rFonts w:ascii="Arial" w:hAnsi="Arial" w:cs="Arial"/>
        </w:rPr>
        <w:t>: ………………………………………………………..</w:t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Nama Pegawai Pengawal</w:t>
      </w:r>
      <w:r w:rsidRPr="00BC5F3D">
        <w:rPr>
          <w:rFonts w:ascii="Arial" w:hAnsi="Arial" w:cs="Arial"/>
        </w:rPr>
        <w:tab/>
      </w:r>
      <w:r w:rsidR="00A95E00">
        <w:rPr>
          <w:rFonts w:ascii="Arial" w:hAnsi="Arial" w:cs="Arial"/>
        </w:rPr>
        <w:t xml:space="preserve">  </w:t>
      </w:r>
      <w:r w:rsidRPr="00BC5F3D">
        <w:rPr>
          <w:rFonts w:ascii="Arial" w:hAnsi="Arial" w:cs="Arial"/>
        </w:rPr>
        <w:t>: ………………………………………………………..</w:t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Kementerian/Jabatan</w:t>
      </w:r>
      <w:r w:rsidRPr="00BC5F3D">
        <w:rPr>
          <w:rFonts w:ascii="Arial" w:hAnsi="Arial" w:cs="Arial"/>
        </w:rPr>
        <w:tab/>
      </w:r>
      <w:r w:rsidR="00A95E00">
        <w:rPr>
          <w:rFonts w:ascii="Arial" w:hAnsi="Arial" w:cs="Arial"/>
        </w:rPr>
        <w:t xml:space="preserve">         </w:t>
      </w:r>
      <w:r w:rsidRPr="00BC5F3D">
        <w:rPr>
          <w:rFonts w:ascii="Arial" w:hAnsi="Arial" w:cs="Arial"/>
        </w:rPr>
        <w:t>: ………………………………………………………..</w:t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</w:p>
    <w:p w:rsidR="00FE3136" w:rsidRPr="00BC5F3D" w:rsidRDefault="00FE3136" w:rsidP="00FB59C2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</w:p>
    <w:p w:rsidR="00FE3136" w:rsidRPr="00BC5F3D" w:rsidRDefault="00FE3136" w:rsidP="00FE3136">
      <w:pPr>
        <w:ind w:left="1440" w:hanging="720"/>
        <w:rPr>
          <w:rFonts w:ascii="Arial" w:hAnsi="Arial" w:cs="Arial"/>
        </w:rPr>
      </w:pPr>
    </w:p>
    <w:sectPr w:rsidR="00FE3136" w:rsidRPr="00BC5F3D" w:rsidSect="000B4A8D">
      <w:headerReference w:type="default" r:id="rId9"/>
      <w:footerReference w:type="default" r:id="rId10"/>
      <w:pgSz w:w="11907" w:h="16839" w:code="9"/>
      <w:pgMar w:top="1440" w:right="1440" w:bottom="1440" w:left="1440" w:header="720" w:footer="47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395" w:rsidRDefault="00696395">
      <w:r>
        <w:separator/>
      </w:r>
    </w:p>
  </w:endnote>
  <w:endnote w:type="continuationSeparator" w:id="0">
    <w:p w:rsidR="00696395" w:rsidRDefault="00696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Times New Roman"/>
    <w:panose1 w:val="00000000000000000000"/>
    <w:charset w:val="00"/>
    <w:family w:val="roman"/>
    <w:notTrueType/>
    <w:pitch w:val="default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863CDC" w:rsidRPr="00EC0DBB" w:rsidRDefault="00863CDC" w:rsidP="00863CDC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EC0DBB">
              <w:rPr>
                <w:rFonts w:ascii="Arial" w:hAnsi="Arial" w:cs="Arial"/>
                <w:sz w:val="20"/>
              </w:rPr>
              <w:t xml:space="preserve">M.S. </w:t>
            </w:r>
            <w:r w:rsidR="000B4A8D">
              <w:rPr>
                <w:rFonts w:ascii="Arial" w:hAnsi="Arial" w:cs="Arial"/>
                <w:sz w:val="20"/>
              </w:rPr>
              <w:t>18</w:t>
            </w:r>
            <w:r w:rsidRPr="00EC0DBB">
              <w:rPr>
                <w:rFonts w:ascii="Arial" w:hAnsi="Arial" w:cs="Arial"/>
                <w:sz w:val="20"/>
              </w:rPr>
              <w:t>/</w:t>
            </w:r>
            <w:r w:rsidR="000B4A8D">
              <w:rPr>
                <w:rFonts w:ascii="Arial" w:hAnsi="Arial" w:cs="Arial"/>
                <w:sz w:val="20"/>
              </w:rPr>
              <w:t>22</w:t>
            </w:r>
          </w:p>
        </w:sdtContent>
      </w:sdt>
    </w:sdtContent>
  </w:sdt>
  <w:p w:rsidR="00C058DF" w:rsidRDefault="00C058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395" w:rsidRDefault="00696395">
      <w:r>
        <w:separator/>
      </w:r>
    </w:p>
  </w:footnote>
  <w:footnote w:type="continuationSeparator" w:id="0">
    <w:p w:rsidR="00696395" w:rsidRDefault="00696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CDC" w:rsidRPr="00426480" w:rsidRDefault="00863CDC" w:rsidP="00863CDC">
    <w:pPr>
      <w:pStyle w:val="Header"/>
      <w:rPr>
        <w:rFonts w:ascii="Arial" w:hAnsi="Arial" w:cs="Arial"/>
        <w:sz w:val="20"/>
      </w:rPr>
    </w:pPr>
    <w:r w:rsidRPr="00426480">
      <w:rPr>
        <w:rFonts w:ascii="Arial" w:hAnsi="Arial" w:cs="Arial"/>
        <w:sz w:val="20"/>
      </w:rPr>
      <w:t>Pekeliling Perbendaharaan Malaysia</w:t>
    </w:r>
    <w:r w:rsidRPr="00426480">
      <w:rPr>
        <w:rFonts w:ascii="Arial" w:hAnsi="Arial" w:cs="Arial"/>
        <w:sz w:val="20"/>
      </w:rPr>
      <w:ptab w:relativeTo="margin" w:alignment="center" w:leader="none"/>
    </w:r>
    <w:r w:rsidRPr="00426480">
      <w:rPr>
        <w:rFonts w:ascii="Arial" w:hAnsi="Arial" w:cs="Arial"/>
        <w:sz w:val="20"/>
      </w:rPr>
      <w:ptab w:relativeTo="margin" w:alignment="right" w:leader="none"/>
    </w:r>
    <w:r w:rsidR="0080342D">
      <w:rPr>
        <w:rFonts w:ascii="Arial" w:hAnsi="Arial" w:cs="Arial"/>
        <w:sz w:val="20"/>
      </w:rPr>
      <w:t>AM 2.8</w:t>
    </w:r>
    <w:r w:rsidRPr="00426480">
      <w:rPr>
        <w:rFonts w:ascii="Arial" w:hAnsi="Arial" w:cs="Arial"/>
        <w:sz w:val="20"/>
      </w:rPr>
      <w:t xml:space="preserve"> Lampiran B</w:t>
    </w:r>
  </w:p>
  <w:p w:rsidR="00863CDC" w:rsidRPr="00EC0DBB" w:rsidRDefault="00863CDC">
    <w:pPr>
      <w:pStyle w:val="Header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4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6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7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8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9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0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1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4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7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2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3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4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5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6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7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79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0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1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2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3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4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5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6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7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8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0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2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7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99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0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3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4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8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09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0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3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5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6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0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1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2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3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4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5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6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7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8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29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0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1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2"/>
  </w:num>
  <w:num w:numId="1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9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8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5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8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6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8"/>
  </w:num>
  <w:num w:numId="56">
    <w:abstractNumId w:val="83"/>
  </w:num>
  <w:num w:numId="57">
    <w:abstractNumId w:val="126"/>
  </w:num>
  <w:num w:numId="58">
    <w:abstractNumId w:val="131"/>
  </w:num>
  <w:num w:numId="59">
    <w:abstractNumId w:val="8"/>
  </w:num>
  <w:num w:numId="60">
    <w:abstractNumId w:val="74"/>
  </w:num>
  <w:num w:numId="61">
    <w:abstractNumId w:val="37"/>
  </w:num>
  <w:num w:numId="62">
    <w:abstractNumId w:val="81"/>
  </w:num>
  <w:num w:numId="63">
    <w:abstractNumId w:val="63"/>
  </w:num>
  <w:num w:numId="64">
    <w:abstractNumId w:val="98"/>
  </w:num>
  <w:num w:numId="65">
    <w:abstractNumId w:val="51"/>
  </w:num>
  <w:num w:numId="66">
    <w:abstractNumId w:val="89"/>
  </w:num>
  <w:num w:numId="67">
    <w:abstractNumId w:val="127"/>
  </w:num>
  <w:num w:numId="68">
    <w:abstractNumId w:val="38"/>
  </w:num>
  <w:num w:numId="69">
    <w:abstractNumId w:val="105"/>
  </w:num>
  <w:num w:numId="70">
    <w:abstractNumId w:val="79"/>
  </w:num>
  <w:num w:numId="71">
    <w:abstractNumId w:val="28"/>
  </w:num>
  <w:num w:numId="72">
    <w:abstractNumId w:val="125"/>
  </w:num>
  <w:num w:numId="73">
    <w:abstractNumId w:val="27"/>
  </w:num>
  <w:num w:numId="74">
    <w:abstractNumId w:val="10"/>
  </w:num>
  <w:num w:numId="75">
    <w:abstractNumId w:val="82"/>
  </w:num>
  <w:num w:numId="76">
    <w:abstractNumId w:val="45"/>
  </w:num>
  <w:num w:numId="77">
    <w:abstractNumId w:val="20"/>
  </w:num>
  <w:num w:numId="78">
    <w:abstractNumId w:val="96"/>
  </w:num>
  <w:num w:numId="79">
    <w:abstractNumId w:val="48"/>
  </w:num>
  <w:num w:numId="80">
    <w:abstractNumId w:val="34"/>
  </w:num>
  <w:num w:numId="81">
    <w:abstractNumId w:val="57"/>
  </w:num>
  <w:num w:numId="82">
    <w:abstractNumId w:val="72"/>
  </w:num>
  <w:num w:numId="83">
    <w:abstractNumId w:val="31"/>
  </w:num>
  <w:num w:numId="84">
    <w:abstractNumId w:val="35"/>
  </w:num>
  <w:num w:numId="85">
    <w:abstractNumId w:val="102"/>
  </w:num>
  <w:num w:numId="86">
    <w:abstractNumId w:val="120"/>
  </w:num>
  <w:num w:numId="87">
    <w:abstractNumId w:val="25"/>
  </w:num>
  <w:num w:numId="88">
    <w:abstractNumId w:val="60"/>
  </w:num>
  <w:num w:numId="89">
    <w:abstractNumId w:val="26"/>
  </w:num>
  <w:num w:numId="90">
    <w:abstractNumId w:val="115"/>
  </w:num>
  <w:num w:numId="91">
    <w:abstractNumId w:val="64"/>
  </w:num>
  <w:num w:numId="92">
    <w:abstractNumId w:val="23"/>
  </w:num>
  <w:num w:numId="93">
    <w:abstractNumId w:val="129"/>
  </w:num>
  <w:num w:numId="94">
    <w:abstractNumId w:val="130"/>
  </w:num>
  <w:num w:numId="95">
    <w:abstractNumId w:val="119"/>
  </w:num>
  <w:num w:numId="96">
    <w:abstractNumId w:val="9"/>
  </w:num>
  <w:num w:numId="97">
    <w:abstractNumId w:val="84"/>
  </w:num>
  <w:num w:numId="98">
    <w:abstractNumId w:val="43"/>
  </w:num>
  <w:num w:numId="99">
    <w:abstractNumId w:val="87"/>
  </w:num>
  <w:num w:numId="100">
    <w:abstractNumId w:val="41"/>
  </w:num>
  <w:num w:numId="101">
    <w:abstractNumId w:val="55"/>
  </w:num>
  <w:num w:numId="102">
    <w:abstractNumId w:val="12"/>
  </w:num>
  <w:num w:numId="103">
    <w:abstractNumId w:val="49"/>
  </w:num>
  <w:num w:numId="104">
    <w:abstractNumId w:val="13"/>
  </w:num>
  <w:num w:numId="105">
    <w:abstractNumId w:val="121"/>
  </w:num>
  <w:num w:numId="106">
    <w:abstractNumId w:val="110"/>
  </w:num>
  <w:num w:numId="107">
    <w:abstractNumId w:val="46"/>
  </w:num>
  <w:num w:numId="108">
    <w:abstractNumId w:val="124"/>
  </w:num>
  <w:num w:numId="109">
    <w:abstractNumId w:val="30"/>
  </w:num>
  <w:num w:numId="110">
    <w:abstractNumId w:val="56"/>
  </w:num>
  <w:num w:numId="111">
    <w:abstractNumId w:val="19"/>
  </w:num>
  <w:num w:numId="112">
    <w:abstractNumId w:val="16"/>
  </w:num>
  <w:num w:numId="113">
    <w:abstractNumId w:val="123"/>
  </w:num>
  <w:num w:numId="114">
    <w:abstractNumId w:val="107"/>
  </w:num>
  <w:num w:numId="115">
    <w:abstractNumId w:val="111"/>
  </w:num>
  <w:num w:numId="116">
    <w:abstractNumId w:val="103"/>
  </w:num>
  <w:num w:numId="117">
    <w:abstractNumId w:val="73"/>
  </w:num>
  <w:num w:numId="118">
    <w:abstractNumId w:val="18"/>
  </w:num>
  <w:num w:numId="119">
    <w:abstractNumId w:val="128"/>
  </w:num>
  <w:num w:numId="120">
    <w:abstractNumId w:val="75"/>
  </w:num>
  <w:num w:numId="121">
    <w:abstractNumId w:val="47"/>
  </w:num>
  <w:num w:numId="122">
    <w:abstractNumId w:val="15"/>
  </w:num>
  <w:num w:numId="123">
    <w:abstractNumId w:val="24"/>
  </w:num>
  <w:num w:numId="124">
    <w:abstractNumId w:val="109"/>
  </w:num>
  <w:num w:numId="125">
    <w:abstractNumId w:val="11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5815"/>
    <w:rsid w:val="00023FA9"/>
    <w:rsid w:val="00036B05"/>
    <w:rsid w:val="000431C2"/>
    <w:rsid w:val="000449F2"/>
    <w:rsid w:val="000457B6"/>
    <w:rsid w:val="0005115F"/>
    <w:rsid w:val="00056118"/>
    <w:rsid w:val="0005734E"/>
    <w:rsid w:val="0006077A"/>
    <w:rsid w:val="00061519"/>
    <w:rsid w:val="00063235"/>
    <w:rsid w:val="000858E3"/>
    <w:rsid w:val="0009480B"/>
    <w:rsid w:val="000A5B8B"/>
    <w:rsid w:val="000A7FA2"/>
    <w:rsid w:val="000B4A8D"/>
    <w:rsid w:val="000B5D5D"/>
    <w:rsid w:val="000C01A4"/>
    <w:rsid w:val="000C0AEF"/>
    <w:rsid w:val="000C26E0"/>
    <w:rsid w:val="000C7390"/>
    <w:rsid w:val="000D38F3"/>
    <w:rsid w:val="000E1317"/>
    <w:rsid w:val="000E379E"/>
    <w:rsid w:val="000F3F9A"/>
    <w:rsid w:val="00101645"/>
    <w:rsid w:val="00102CE2"/>
    <w:rsid w:val="001115E6"/>
    <w:rsid w:val="0011476F"/>
    <w:rsid w:val="001178B6"/>
    <w:rsid w:val="00132659"/>
    <w:rsid w:val="0015339C"/>
    <w:rsid w:val="00175C13"/>
    <w:rsid w:val="00177CF1"/>
    <w:rsid w:val="00180CDA"/>
    <w:rsid w:val="00183A5E"/>
    <w:rsid w:val="0018453D"/>
    <w:rsid w:val="001A100A"/>
    <w:rsid w:val="001B3DE3"/>
    <w:rsid w:val="001B608E"/>
    <w:rsid w:val="001B64F3"/>
    <w:rsid w:val="001C0273"/>
    <w:rsid w:val="001D78F2"/>
    <w:rsid w:val="001E2135"/>
    <w:rsid w:val="001E21E5"/>
    <w:rsid w:val="001E6EE0"/>
    <w:rsid w:val="00200136"/>
    <w:rsid w:val="002007B2"/>
    <w:rsid w:val="00210C93"/>
    <w:rsid w:val="002157D6"/>
    <w:rsid w:val="00234053"/>
    <w:rsid w:val="002345E1"/>
    <w:rsid w:val="0024398A"/>
    <w:rsid w:val="00245D34"/>
    <w:rsid w:val="00260099"/>
    <w:rsid w:val="00273595"/>
    <w:rsid w:val="00282BEC"/>
    <w:rsid w:val="002862B2"/>
    <w:rsid w:val="00297903"/>
    <w:rsid w:val="00297DD1"/>
    <w:rsid w:val="002A19DD"/>
    <w:rsid w:val="002A388E"/>
    <w:rsid w:val="002A62F1"/>
    <w:rsid w:val="002A6CA0"/>
    <w:rsid w:val="002A7F87"/>
    <w:rsid w:val="002B3F29"/>
    <w:rsid w:val="002B45F9"/>
    <w:rsid w:val="002C0542"/>
    <w:rsid w:val="002C2AF4"/>
    <w:rsid w:val="002C5D66"/>
    <w:rsid w:val="002D1890"/>
    <w:rsid w:val="002D51A8"/>
    <w:rsid w:val="002E5046"/>
    <w:rsid w:val="002F3071"/>
    <w:rsid w:val="002F515B"/>
    <w:rsid w:val="00301691"/>
    <w:rsid w:val="00307BAA"/>
    <w:rsid w:val="00316FCC"/>
    <w:rsid w:val="00320D9B"/>
    <w:rsid w:val="00331D89"/>
    <w:rsid w:val="0034031E"/>
    <w:rsid w:val="003437FE"/>
    <w:rsid w:val="00345FC7"/>
    <w:rsid w:val="00346D02"/>
    <w:rsid w:val="0035623A"/>
    <w:rsid w:val="003567AA"/>
    <w:rsid w:val="00372460"/>
    <w:rsid w:val="00384516"/>
    <w:rsid w:val="003859CD"/>
    <w:rsid w:val="0039372C"/>
    <w:rsid w:val="003A07CF"/>
    <w:rsid w:val="003A1EF5"/>
    <w:rsid w:val="003A2F3B"/>
    <w:rsid w:val="003A58AF"/>
    <w:rsid w:val="003B7EC2"/>
    <w:rsid w:val="003C3492"/>
    <w:rsid w:val="003C40B3"/>
    <w:rsid w:val="003D11D0"/>
    <w:rsid w:val="003D3A04"/>
    <w:rsid w:val="003D608D"/>
    <w:rsid w:val="003E07D2"/>
    <w:rsid w:val="003E5204"/>
    <w:rsid w:val="00401332"/>
    <w:rsid w:val="004029D4"/>
    <w:rsid w:val="00422E57"/>
    <w:rsid w:val="00423568"/>
    <w:rsid w:val="00426480"/>
    <w:rsid w:val="00433715"/>
    <w:rsid w:val="00437182"/>
    <w:rsid w:val="00442CE3"/>
    <w:rsid w:val="00443AEF"/>
    <w:rsid w:val="004444EF"/>
    <w:rsid w:val="00446B23"/>
    <w:rsid w:val="00451890"/>
    <w:rsid w:val="00470477"/>
    <w:rsid w:val="00476774"/>
    <w:rsid w:val="004777ED"/>
    <w:rsid w:val="0048148E"/>
    <w:rsid w:val="004871BF"/>
    <w:rsid w:val="0049659B"/>
    <w:rsid w:val="00496A84"/>
    <w:rsid w:val="004A6343"/>
    <w:rsid w:val="004A7380"/>
    <w:rsid w:val="004B037A"/>
    <w:rsid w:val="004B2D69"/>
    <w:rsid w:val="004B50A3"/>
    <w:rsid w:val="004C2C2F"/>
    <w:rsid w:val="004C4F6E"/>
    <w:rsid w:val="004C6C52"/>
    <w:rsid w:val="004E7534"/>
    <w:rsid w:val="004F34EA"/>
    <w:rsid w:val="004F6A75"/>
    <w:rsid w:val="00506B3C"/>
    <w:rsid w:val="00516278"/>
    <w:rsid w:val="00527462"/>
    <w:rsid w:val="005325B1"/>
    <w:rsid w:val="00533567"/>
    <w:rsid w:val="00536869"/>
    <w:rsid w:val="005376C4"/>
    <w:rsid w:val="00541246"/>
    <w:rsid w:val="00542EC1"/>
    <w:rsid w:val="00543AFA"/>
    <w:rsid w:val="00545FBB"/>
    <w:rsid w:val="00547026"/>
    <w:rsid w:val="0055022D"/>
    <w:rsid w:val="00556B91"/>
    <w:rsid w:val="00563581"/>
    <w:rsid w:val="0057710C"/>
    <w:rsid w:val="00592BCE"/>
    <w:rsid w:val="00593CF4"/>
    <w:rsid w:val="005B18E7"/>
    <w:rsid w:val="005B5199"/>
    <w:rsid w:val="005C608C"/>
    <w:rsid w:val="005D19B3"/>
    <w:rsid w:val="005D31FD"/>
    <w:rsid w:val="005E14A3"/>
    <w:rsid w:val="005E30A9"/>
    <w:rsid w:val="005E3C8B"/>
    <w:rsid w:val="005E439C"/>
    <w:rsid w:val="005F3238"/>
    <w:rsid w:val="006056DD"/>
    <w:rsid w:val="00607C44"/>
    <w:rsid w:val="00614255"/>
    <w:rsid w:val="006161FE"/>
    <w:rsid w:val="00626488"/>
    <w:rsid w:val="00657637"/>
    <w:rsid w:val="0067785D"/>
    <w:rsid w:val="006817C2"/>
    <w:rsid w:val="00683BF7"/>
    <w:rsid w:val="00696395"/>
    <w:rsid w:val="006A36FF"/>
    <w:rsid w:val="006A443F"/>
    <w:rsid w:val="006B17D9"/>
    <w:rsid w:val="006C32FE"/>
    <w:rsid w:val="006D0741"/>
    <w:rsid w:val="006D4AFE"/>
    <w:rsid w:val="006D5A66"/>
    <w:rsid w:val="006D77B0"/>
    <w:rsid w:val="006E563E"/>
    <w:rsid w:val="006E6A64"/>
    <w:rsid w:val="006F6105"/>
    <w:rsid w:val="006F7BAF"/>
    <w:rsid w:val="0070419D"/>
    <w:rsid w:val="00710756"/>
    <w:rsid w:val="00711144"/>
    <w:rsid w:val="00712DE1"/>
    <w:rsid w:val="00714D8D"/>
    <w:rsid w:val="00715B7E"/>
    <w:rsid w:val="00746B75"/>
    <w:rsid w:val="007504DC"/>
    <w:rsid w:val="0075071C"/>
    <w:rsid w:val="00751106"/>
    <w:rsid w:val="00752E5B"/>
    <w:rsid w:val="007561FA"/>
    <w:rsid w:val="00763E2B"/>
    <w:rsid w:val="00764B6D"/>
    <w:rsid w:val="007806E8"/>
    <w:rsid w:val="0078344E"/>
    <w:rsid w:val="00783BE2"/>
    <w:rsid w:val="00787D0B"/>
    <w:rsid w:val="00797C5B"/>
    <w:rsid w:val="007B06BE"/>
    <w:rsid w:val="007B1A77"/>
    <w:rsid w:val="007B3200"/>
    <w:rsid w:val="007B647F"/>
    <w:rsid w:val="007D528F"/>
    <w:rsid w:val="007D72CF"/>
    <w:rsid w:val="007E5C58"/>
    <w:rsid w:val="007F459E"/>
    <w:rsid w:val="008014B0"/>
    <w:rsid w:val="0080342D"/>
    <w:rsid w:val="00805EB8"/>
    <w:rsid w:val="00822F81"/>
    <w:rsid w:val="00826F46"/>
    <w:rsid w:val="00833ECF"/>
    <w:rsid w:val="00840423"/>
    <w:rsid w:val="008417EB"/>
    <w:rsid w:val="00851477"/>
    <w:rsid w:val="00855CD0"/>
    <w:rsid w:val="00856C8B"/>
    <w:rsid w:val="00857AE2"/>
    <w:rsid w:val="00863CDC"/>
    <w:rsid w:val="00864F2B"/>
    <w:rsid w:val="00867248"/>
    <w:rsid w:val="00873F48"/>
    <w:rsid w:val="00874713"/>
    <w:rsid w:val="00877E67"/>
    <w:rsid w:val="00880C2C"/>
    <w:rsid w:val="0088242A"/>
    <w:rsid w:val="00883955"/>
    <w:rsid w:val="00885961"/>
    <w:rsid w:val="00887E83"/>
    <w:rsid w:val="0089527A"/>
    <w:rsid w:val="008A4BE9"/>
    <w:rsid w:val="008A7AD3"/>
    <w:rsid w:val="008C423B"/>
    <w:rsid w:val="008D7B18"/>
    <w:rsid w:val="008F3177"/>
    <w:rsid w:val="008F52A7"/>
    <w:rsid w:val="008F65E3"/>
    <w:rsid w:val="00903830"/>
    <w:rsid w:val="00912981"/>
    <w:rsid w:val="00917B68"/>
    <w:rsid w:val="00932FB3"/>
    <w:rsid w:val="0094637D"/>
    <w:rsid w:val="00950C94"/>
    <w:rsid w:val="009510A3"/>
    <w:rsid w:val="00954189"/>
    <w:rsid w:val="009544EC"/>
    <w:rsid w:val="009560F4"/>
    <w:rsid w:val="009607ED"/>
    <w:rsid w:val="00962A01"/>
    <w:rsid w:val="00970A5C"/>
    <w:rsid w:val="00971B14"/>
    <w:rsid w:val="00974938"/>
    <w:rsid w:val="00977558"/>
    <w:rsid w:val="00977934"/>
    <w:rsid w:val="009804B0"/>
    <w:rsid w:val="009841F8"/>
    <w:rsid w:val="00985E11"/>
    <w:rsid w:val="009A1816"/>
    <w:rsid w:val="009A1CBB"/>
    <w:rsid w:val="009B17F1"/>
    <w:rsid w:val="009B3360"/>
    <w:rsid w:val="009B5C8F"/>
    <w:rsid w:val="009C657D"/>
    <w:rsid w:val="009D0AB0"/>
    <w:rsid w:val="009D2004"/>
    <w:rsid w:val="009D7F1E"/>
    <w:rsid w:val="00A02CF1"/>
    <w:rsid w:val="00A03B94"/>
    <w:rsid w:val="00A04D00"/>
    <w:rsid w:val="00A05568"/>
    <w:rsid w:val="00A069A1"/>
    <w:rsid w:val="00A125E0"/>
    <w:rsid w:val="00A17915"/>
    <w:rsid w:val="00A32364"/>
    <w:rsid w:val="00A329E8"/>
    <w:rsid w:val="00A333A4"/>
    <w:rsid w:val="00A442B9"/>
    <w:rsid w:val="00A52DF1"/>
    <w:rsid w:val="00A60047"/>
    <w:rsid w:val="00A67544"/>
    <w:rsid w:val="00A73790"/>
    <w:rsid w:val="00A7682D"/>
    <w:rsid w:val="00A832C8"/>
    <w:rsid w:val="00A87A3F"/>
    <w:rsid w:val="00A95E00"/>
    <w:rsid w:val="00AA2646"/>
    <w:rsid w:val="00AB34AB"/>
    <w:rsid w:val="00AB3F36"/>
    <w:rsid w:val="00AB6CC5"/>
    <w:rsid w:val="00AD3E7E"/>
    <w:rsid w:val="00AD471A"/>
    <w:rsid w:val="00AE6791"/>
    <w:rsid w:val="00B0597F"/>
    <w:rsid w:val="00B077DC"/>
    <w:rsid w:val="00B1131B"/>
    <w:rsid w:val="00B118D3"/>
    <w:rsid w:val="00B14625"/>
    <w:rsid w:val="00B1538D"/>
    <w:rsid w:val="00B23B15"/>
    <w:rsid w:val="00B23D26"/>
    <w:rsid w:val="00B302E9"/>
    <w:rsid w:val="00B51EF2"/>
    <w:rsid w:val="00B54DC8"/>
    <w:rsid w:val="00B55A4E"/>
    <w:rsid w:val="00B6209E"/>
    <w:rsid w:val="00B6733A"/>
    <w:rsid w:val="00B71F2C"/>
    <w:rsid w:val="00B759E4"/>
    <w:rsid w:val="00B76D9C"/>
    <w:rsid w:val="00B93DED"/>
    <w:rsid w:val="00BA3E27"/>
    <w:rsid w:val="00BA5475"/>
    <w:rsid w:val="00BA5886"/>
    <w:rsid w:val="00BA6358"/>
    <w:rsid w:val="00BB0DF4"/>
    <w:rsid w:val="00BB5A2F"/>
    <w:rsid w:val="00BC5F3D"/>
    <w:rsid w:val="00BE0547"/>
    <w:rsid w:val="00BE0E85"/>
    <w:rsid w:val="00BF0149"/>
    <w:rsid w:val="00BF70E5"/>
    <w:rsid w:val="00C058DF"/>
    <w:rsid w:val="00C06439"/>
    <w:rsid w:val="00C115A3"/>
    <w:rsid w:val="00C128FE"/>
    <w:rsid w:val="00C20B28"/>
    <w:rsid w:val="00C36348"/>
    <w:rsid w:val="00C503EC"/>
    <w:rsid w:val="00C62886"/>
    <w:rsid w:val="00C64785"/>
    <w:rsid w:val="00C66FB1"/>
    <w:rsid w:val="00C75047"/>
    <w:rsid w:val="00C8507E"/>
    <w:rsid w:val="00C92FCF"/>
    <w:rsid w:val="00C96764"/>
    <w:rsid w:val="00CA014F"/>
    <w:rsid w:val="00CA7772"/>
    <w:rsid w:val="00CB6B09"/>
    <w:rsid w:val="00CC32DD"/>
    <w:rsid w:val="00CD1610"/>
    <w:rsid w:val="00CD5EAF"/>
    <w:rsid w:val="00CE2B77"/>
    <w:rsid w:val="00CF1CE3"/>
    <w:rsid w:val="00CF36C3"/>
    <w:rsid w:val="00D01B3F"/>
    <w:rsid w:val="00D14001"/>
    <w:rsid w:val="00D16AC2"/>
    <w:rsid w:val="00D22A2F"/>
    <w:rsid w:val="00D37EBD"/>
    <w:rsid w:val="00D42043"/>
    <w:rsid w:val="00D42A3F"/>
    <w:rsid w:val="00D50EF6"/>
    <w:rsid w:val="00D511E4"/>
    <w:rsid w:val="00D52C8F"/>
    <w:rsid w:val="00D6597C"/>
    <w:rsid w:val="00D6768A"/>
    <w:rsid w:val="00D71F76"/>
    <w:rsid w:val="00D720C8"/>
    <w:rsid w:val="00D744F8"/>
    <w:rsid w:val="00D77A37"/>
    <w:rsid w:val="00D77E10"/>
    <w:rsid w:val="00D851E0"/>
    <w:rsid w:val="00D8680D"/>
    <w:rsid w:val="00D911CB"/>
    <w:rsid w:val="00D91B35"/>
    <w:rsid w:val="00D968FF"/>
    <w:rsid w:val="00DB0E0F"/>
    <w:rsid w:val="00DB3076"/>
    <w:rsid w:val="00DC2B8B"/>
    <w:rsid w:val="00DE0236"/>
    <w:rsid w:val="00DE0276"/>
    <w:rsid w:val="00DE2E98"/>
    <w:rsid w:val="00DE4C62"/>
    <w:rsid w:val="00DE6F10"/>
    <w:rsid w:val="00DF4C20"/>
    <w:rsid w:val="00E06E5F"/>
    <w:rsid w:val="00E119B0"/>
    <w:rsid w:val="00E60FAF"/>
    <w:rsid w:val="00E65ACE"/>
    <w:rsid w:val="00E66BEB"/>
    <w:rsid w:val="00E715AD"/>
    <w:rsid w:val="00E75D12"/>
    <w:rsid w:val="00E87689"/>
    <w:rsid w:val="00E930E5"/>
    <w:rsid w:val="00E947F8"/>
    <w:rsid w:val="00EA7B83"/>
    <w:rsid w:val="00EB5355"/>
    <w:rsid w:val="00EC0DBB"/>
    <w:rsid w:val="00EC34A8"/>
    <w:rsid w:val="00EC530F"/>
    <w:rsid w:val="00ED7B32"/>
    <w:rsid w:val="00EE1486"/>
    <w:rsid w:val="00EE2A3F"/>
    <w:rsid w:val="00EE4172"/>
    <w:rsid w:val="00EE66D0"/>
    <w:rsid w:val="00F160E9"/>
    <w:rsid w:val="00F2270F"/>
    <w:rsid w:val="00F379CB"/>
    <w:rsid w:val="00F5674A"/>
    <w:rsid w:val="00F706E2"/>
    <w:rsid w:val="00F73500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B59C2"/>
    <w:rsid w:val="00FC373C"/>
    <w:rsid w:val="00FC6CF9"/>
    <w:rsid w:val="00FD0747"/>
    <w:rsid w:val="00FD4B31"/>
    <w:rsid w:val="00FD7426"/>
    <w:rsid w:val="00FE0814"/>
    <w:rsid w:val="00FE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2838EF-6C44-4825-85CF-569B4DEB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zahri.hassan</cp:lastModifiedBy>
  <cp:revision>12</cp:revision>
  <cp:lastPrinted>2015-06-29T03:07:00Z</cp:lastPrinted>
  <dcterms:created xsi:type="dcterms:W3CDTF">2013-08-02T19:12:00Z</dcterms:created>
  <dcterms:modified xsi:type="dcterms:W3CDTF">2017-12-22T01:04:00Z</dcterms:modified>
</cp:coreProperties>
</file>